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3656482" name="c58968c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8862392" name="c58968c0-b585-11f0-a75c-cfd6a5a8724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0422669" name="6f3e62d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3419288" name="6f3e62d0-b586-11f0-a75c-cfd6a5a8724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1106886" name="9f7b52f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111900" name="9f7b52f0-b586-11f0-a75c-cfd6a5a8724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6315888" name="ffc23c5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3806503" name="ffc23c50-b586-11f0-a75c-cfd6a5a8724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6320862" name="3d4156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284106" name="3d4156b0-b587-11f0-a75c-cfd6a5a8724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Grosser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8827473" name="6cfe416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3461182" name="6cfe4160-b587-11f0-a75c-cfd6a5a8724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60639" name="d8a7e6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9267962" name="d8a7e6a0-b587-11f0-a75c-cfd6a5a8724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0841366" name="ea95e5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8986707" name="ea95e5b0-b587-11f0-a75c-cfd6a5a8724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Lavabo Raum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6588427" name="4d648b6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7817117" name="4d648b60-b588-11f0-a75c-cfd6a5a8724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Lavabo Raum / Esszimmer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8886326" name="d01a4e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6122489" name="d01a4e50-b588-11f0-a75c-cfd6a5a8724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2161086" name="1b9c990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308623" name="1b9c9900-b589-11f0-a75c-cfd6a5a8724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0693786" name="c7b329c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944924" name="c7b329c0-b589-11f0-a75c-cfd6a5a8724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9329000" name="dbdd362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9484761" name="dbdd3620-b589-11f0-a75c-cfd6a5a8724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5489313" name="f113d08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620887" name="f113d080-b589-11f0-a75c-cfd6a5a8724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8541941" name="019212f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8161695" name="019212f0-b58a-11f0-a75c-cfd6a5a8724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3668670" name="c5ad794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1150066" name="c5ad7940-b58a-11f0-a75c-cfd6a5a8724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287016" name="dcbc2f0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1738412" name="dcbc2f00-b58a-11f0-a75c-cfd6a5a8724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72732" name="d6c965d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625403" name="d6c965d0-b58b-11f0-a75c-cfd6a5a8724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Geländer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382246" name="f0b4d5b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1779096" name="f0b4d5b0-b58b-11f0-a75c-cfd6a5a8724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0456226" name="05bbad8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0296575" name="05bbad80-b58c-11f0-a75c-cfd6a5a8724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7867439" name="67a76d4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560724" name="67a76d40-b58c-11f0-a75c-cfd6a5a8724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0250290" name="feecf150-b58e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519846" name="feecf150-b58e-11f0-a75c-cfd6a5a8724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620007" name="106e72f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5216466" name="106e72f0-b58f-11f0-a75c-cfd6a5a8724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1597323" name="583f275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168296" name="583f2750-b58f-11f0-a75c-cfd6a5a8724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4683986" name="1d4981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820691" name="1d498180-b590-11f0-a75c-cfd6a5a8724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8750830" name="30fa3f3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7326640" name="30fa3f30-b590-11f0-a75c-cfd6a5a8724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6823647" name="82be8f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2234574" name="82be8f10-b590-11f0-a75c-cfd6a5a8724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9289885" name="c8eb095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9962763" name="c8eb0950-b590-11f0-a75c-cfd6a5a8724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632923" name="e0ea12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7815418" name="e0ea1280-b590-11f0-a75c-cfd6a5a8724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04703" name="41a7d99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365453" name="41a7d990-b591-11f0-a75c-cfd6a5a8724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7370374" name="5734f8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8181497" name="5734f860-b591-11f0-a75c-cfd6a5a8724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5990945" name="6c772b8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3464128" name="6c772b80-b591-11f0-a75c-cfd6a5a8724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0143235" name="fb4bce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458273" name="fb4bce60-b591-11f0-a75c-cfd6a5a8724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8672823" name="a2ed5c5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3897418" name="a2ed5c50-b593-11f0-a75c-cfd6a5a8724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3275624" name="b26949f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449127" name="b26949f0-b593-11f0-a75c-cfd6a5a8724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Leimatstrasse 1, 8580 Amriswil</w:t>
          </w:r>
        </w:p>
        <w:p>
          <w:pPr>
            <w:spacing w:before="0" w:after="0"/>
          </w:pPr>
          <w:r>
            <w:t>563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footer.xml" Type="http://schemas.openxmlformats.org/officeDocument/2006/relationships/footer" Id="rId3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